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1393137" name="019f21d3-0c59-751a-a267-d7ba97dbe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893212" name="019f21d3-0c59-751a-a267-d7ba97dbee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27110414" name="019f21d3-6c5f-7ca1-8579-4ae451f8f9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474956" name="019f21d3-6c5f-7ca1-8579-4ae451f8f9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Herd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54318399" name="019f21f3-a3b3-7de8-8f3a-9960369a30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114450" name="019f21f3-a3b3-7de8-8f3a-9960369a30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696875211" name="019f21f3-d0ed-7563-923d-30af4e942e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977605" name="019f21f3-d0ed-7563-923d-30af4e942e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